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F478D1" w14:textId="77777777" w:rsidR="008B4D43" w:rsidRPr="008B4D43" w:rsidRDefault="008B4D43" w:rsidP="00F37831">
      <w:pPr>
        <w:rPr>
          <w:b/>
          <w:color w:val="FF0000"/>
          <w:lang w:val="gd-GB"/>
        </w:rPr>
      </w:pPr>
      <w:r w:rsidRPr="008B4D43">
        <w:rPr>
          <w:b/>
          <w:color w:val="FF0000"/>
          <w:lang w:val="gd-GB"/>
        </w:rPr>
        <w:t>LR 5.1 Dè tha ag obair air mo shon-sa?</w:t>
      </w:r>
    </w:p>
    <w:p w14:paraId="70F478D2" w14:textId="77777777" w:rsidR="008B4D43" w:rsidRPr="008B4D43" w:rsidRDefault="008B4D43" w:rsidP="00F37831">
      <w:pPr>
        <w:rPr>
          <w:lang w:val="gd-GB"/>
        </w:rPr>
      </w:pPr>
    </w:p>
    <w:p w14:paraId="70F478D3" w14:textId="6B3379D1" w:rsidR="008B4D43" w:rsidRPr="008B4D43" w:rsidRDefault="00FD3633" w:rsidP="00F37831">
      <w:pPr>
        <w:rPr>
          <w:lang w:val="gd-GB"/>
        </w:rPr>
      </w:pPr>
      <w:r>
        <w:rPr>
          <w:lang w:val="gd-GB"/>
        </w:rPr>
        <w:t>A’ coimhead air</w:t>
      </w:r>
      <w:r w:rsidR="008B4D43" w:rsidRPr="008B4D43">
        <w:rPr>
          <w:lang w:val="gd-GB"/>
        </w:rPr>
        <w:t xml:space="preserve"> gnìomhan</w:t>
      </w:r>
      <w:r w:rsidR="00E87C85">
        <w:rPr>
          <w:lang w:val="gd-GB"/>
        </w:rPr>
        <w:t xml:space="preserve"> a dh’fhaodadh do chuideachadh le</w:t>
      </w:r>
      <w:bookmarkStart w:id="0" w:name="_GoBack"/>
      <w:bookmarkEnd w:id="0"/>
      <w:r w:rsidR="008B4D43" w:rsidRPr="008B4D43">
        <w:rPr>
          <w:lang w:val="gd-GB"/>
        </w:rPr>
        <w:t xml:space="preserve"> bhith a’ dèiligeadh ri nithean nas fheàrr nuair a tha thu a’ faireachdainn fo uallach no fo chùram.</w:t>
      </w:r>
    </w:p>
    <w:p w14:paraId="70F478D4" w14:textId="77777777" w:rsidR="00694738" w:rsidRPr="008B4D43" w:rsidRDefault="00694738" w:rsidP="00B561C0">
      <w:pPr>
        <w:rPr>
          <w:lang w:val="gd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B97E13" w:rsidRPr="008B4D43" w14:paraId="70F478D8" w14:textId="77777777" w:rsidTr="00694738">
        <w:tc>
          <w:tcPr>
            <w:tcW w:w="3005" w:type="dxa"/>
          </w:tcPr>
          <w:p w14:paraId="70F478D5" w14:textId="77777777" w:rsidR="00B97E13" w:rsidRPr="008B4D43" w:rsidRDefault="00B97E13" w:rsidP="00B561C0">
            <w:pPr>
              <w:rPr>
                <w:lang w:val="gd-GB"/>
              </w:rPr>
            </w:pPr>
            <w:r w:rsidRPr="008B4D43">
              <w:rPr>
                <w:lang w:val="gd-GB"/>
              </w:rPr>
              <w:t>Ainm a’ ghnìomh</w:t>
            </w:r>
          </w:p>
        </w:tc>
        <w:tc>
          <w:tcPr>
            <w:tcW w:w="3005" w:type="dxa"/>
          </w:tcPr>
          <w:p w14:paraId="70F478D6" w14:textId="77777777" w:rsidR="00B97E13" w:rsidRPr="008B4D43" w:rsidRDefault="00865FF5" w:rsidP="00B561C0">
            <w:pPr>
              <w:rPr>
                <w:lang w:val="gd-GB"/>
              </w:rPr>
            </w:pPr>
            <w:r w:rsidRPr="008B4D43">
              <w:rPr>
                <w:lang w:val="gd-GB"/>
              </w:rPr>
              <w:t>Ciamar a bha e a’ toirt ort a bhith a’ faireachdainn?</w:t>
            </w:r>
          </w:p>
        </w:tc>
        <w:tc>
          <w:tcPr>
            <w:tcW w:w="3006" w:type="dxa"/>
          </w:tcPr>
          <w:p w14:paraId="70F478D7" w14:textId="77777777" w:rsidR="00B97E13" w:rsidRPr="008B4D43" w:rsidRDefault="00B97E13" w:rsidP="00B561C0">
            <w:pPr>
              <w:rPr>
                <w:lang w:val="gd-GB"/>
              </w:rPr>
            </w:pPr>
            <w:r w:rsidRPr="008B4D43">
              <w:rPr>
                <w:lang w:val="gd-GB"/>
              </w:rPr>
              <w:t xml:space="preserve">Dè </w:t>
            </w:r>
            <w:r w:rsidR="00F05565" w:rsidRPr="008B4D43">
              <w:rPr>
                <w:lang w:val="gd-GB"/>
              </w:rPr>
              <w:t xml:space="preserve">an </w:t>
            </w:r>
            <w:r w:rsidRPr="008B4D43">
              <w:rPr>
                <w:lang w:val="gd-GB"/>
              </w:rPr>
              <w:t>luach a chuireadh tu air?</w:t>
            </w:r>
          </w:p>
        </w:tc>
      </w:tr>
      <w:tr w:rsidR="00694738" w:rsidRPr="008B4D43" w14:paraId="70F478E1" w14:textId="77777777" w:rsidTr="00694738">
        <w:tc>
          <w:tcPr>
            <w:tcW w:w="3005" w:type="dxa"/>
          </w:tcPr>
          <w:p w14:paraId="70F478D9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8DA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8DB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8DC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8DD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8DE" w14:textId="77777777" w:rsidR="00694738" w:rsidRPr="008B4D43" w:rsidRDefault="00694738" w:rsidP="00B561C0">
            <w:pPr>
              <w:rPr>
                <w:lang w:val="gd-GB"/>
              </w:rPr>
            </w:pPr>
          </w:p>
        </w:tc>
        <w:tc>
          <w:tcPr>
            <w:tcW w:w="3005" w:type="dxa"/>
          </w:tcPr>
          <w:p w14:paraId="70F478DF" w14:textId="77777777" w:rsidR="00694738" w:rsidRPr="008B4D43" w:rsidRDefault="00694738" w:rsidP="00B561C0">
            <w:pPr>
              <w:rPr>
                <w:lang w:val="gd-GB"/>
              </w:rPr>
            </w:pPr>
          </w:p>
        </w:tc>
        <w:tc>
          <w:tcPr>
            <w:tcW w:w="3006" w:type="dxa"/>
          </w:tcPr>
          <w:p w14:paraId="70F478E0" w14:textId="77777777" w:rsidR="00694738" w:rsidRPr="008B4D43" w:rsidRDefault="00290053" w:rsidP="00B561C0">
            <w:pPr>
              <w:rPr>
                <w:color w:val="000000" w:themeColor="text1"/>
                <w:lang w:val="gd-GB"/>
              </w:rPr>
            </w:pPr>
            <w:r w:rsidRPr="008B4D43">
              <w:rPr>
                <w:noProof/>
                <w:color w:val="000000" w:themeColor="text1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F4791A" wp14:editId="70F4791B">
                      <wp:simplePos x="0" y="0"/>
                      <wp:positionH relativeFrom="column">
                        <wp:posOffset>639445</wp:posOffset>
                      </wp:positionH>
                      <wp:positionV relativeFrom="paragraph">
                        <wp:posOffset>154940</wp:posOffset>
                      </wp:positionV>
                      <wp:extent cx="390525" cy="391795"/>
                      <wp:effectExtent l="0" t="0" r="28575" b="27305"/>
                      <wp:wrapNone/>
                      <wp:docPr id="2" name="Smiley Fa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391795"/>
                              </a:xfrm>
                              <a:prstGeom prst="smileyFace">
                                <a:avLst>
                                  <a:gd name="adj" fmla="val -904"/>
                                </a:avLst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type w14:anchorId="0D77D868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Smiley Face 2" o:spid="_x0000_s1026" type="#_x0000_t96" style="position:absolute;margin-left:50.35pt;margin-top:12.2pt;width:30.75pt;height:30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" adj="16320" filled="f" strokecolor="#1f4d78 [1604]" strokeweight="1pt">
                      <v:stroke joinstyle="miter"/>
                    </v:shape>
                  </w:pict>
                </mc:Fallback>
              </mc:AlternateContent>
            </w:r>
            <w:r w:rsidR="00CB0B12" w:rsidRPr="008B4D43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F4791C" wp14:editId="70F4791D">
                      <wp:simplePos x="0" y="0"/>
                      <wp:positionH relativeFrom="column">
                        <wp:posOffset>19866</wp:posOffset>
                      </wp:positionH>
                      <wp:positionV relativeFrom="paragraph">
                        <wp:posOffset>133169</wp:posOffset>
                      </wp:positionV>
                      <wp:extent cx="412750" cy="413385"/>
                      <wp:effectExtent l="0" t="0" r="25400" b="24765"/>
                      <wp:wrapNone/>
                      <wp:docPr id="1" name="Smiley Fa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2750" cy="413385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 w14:anchorId="3DC09B43" id="Smiley Face 1" o:spid="_x0000_s1026" type="#_x0000_t96" style="position:absolute;margin-left:1.55pt;margin-top:10.5pt;width:32.5pt;height:3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" adj="15510" fillcolor="white [3212]" strokecolor="#1f4d78 [1604]" strokeweight="1pt">
                      <v:stroke joinstyle="miter"/>
                    </v:shape>
                  </w:pict>
                </mc:Fallback>
              </mc:AlternateContent>
            </w:r>
            <w:r w:rsidR="007D08BF" w:rsidRPr="008B4D43">
              <w:rPr>
                <w:noProof/>
                <w:color w:val="000000" w:themeColor="text1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0F4791E" wp14:editId="70F4791F">
                      <wp:simplePos x="0" y="0"/>
                      <wp:positionH relativeFrom="column">
                        <wp:posOffset>1217295</wp:posOffset>
                      </wp:positionH>
                      <wp:positionV relativeFrom="paragraph">
                        <wp:posOffset>165735</wp:posOffset>
                      </wp:positionV>
                      <wp:extent cx="401955" cy="380365"/>
                      <wp:effectExtent l="0" t="0" r="17145" b="19685"/>
                      <wp:wrapNone/>
                      <wp:docPr id="3" name="Smiley Fac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1955" cy="380365"/>
                              </a:xfrm>
                              <a:prstGeom prst="smileyFace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 w14:anchorId="537510DA" id="Smiley Face 3" o:spid="_x0000_s1026" type="#_x0000_t96" style="position:absolute;margin-left:95.85pt;margin-top:13.05pt;width:31.65pt;height:29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" filled="f" strokecolor="#1f4d78 [1604]" strokeweight="1pt">
                      <v:stroke joinstyle="miter"/>
                    </v:shape>
                  </w:pict>
                </mc:Fallback>
              </mc:AlternateContent>
            </w:r>
          </w:p>
        </w:tc>
      </w:tr>
      <w:tr w:rsidR="00694738" w:rsidRPr="008B4D43" w14:paraId="70F478EA" w14:textId="77777777" w:rsidTr="00694738">
        <w:tc>
          <w:tcPr>
            <w:tcW w:w="3005" w:type="dxa"/>
          </w:tcPr>
          <w:p w14:paraId="70F478E2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8E3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8E4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8E5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8E6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8E7" w14:textId="77777777" w:rsidR="00694738" w:rsidRPr="008B4D43" w:rsidRDefault="00694738" w:rsidP="00B561C0">
            <w:pPr>
              <w:rPr>
                <w:lang w:val="gd-GB"/>
              </w:rPr>
            </w:pPr>
          </w:p>
        </w:tc>
        <w:tc>
          <w:tcPr>
            <w:tcW w:w="3005" w:type="dxa"/>
          </w:tcPr>
          <w:p w14:paraId="70F478E8" w14:textId="77777777" w:rsidR="00694738" w:rsidRPr="008B4D43" w:rsidRDefault="00694738" w:rsidP="00B561C0">
            <w:pPr>
              <w:rPr>
                <w:lang w:val="gd-GB"/>
              </w:rPr>
            </w:pPr>
          </w:p>
        </w:tc>
        <w:tc>
          <w:tcPr>
            <w:tcW w:w="3006" w:type="dxa"/>
          </w:tcPr>
          <w:p w14:paraId="70F478E9" w14:textId="77777777" w:rsidR="00694738" w:rsidRPr="008B4D43" w:rsidRDefault="00563473" w:rsidP="00B561C0">
            <w:pPr>
              <w:rPr>
                <w:lang w:val="gd-GB"/>
              </w:rPr>
            </w:pPr>
            <w:r w:rsidRPr="008B4D43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3296" behindDoc="1" locked="0" layoutInCell="1" allowOverlap="1" wp14:anchorId="70F47920" wp14:editId="70F47921">
                      <wp:simplePos x="0" y="0"/>
                      <wp:positionH relativeFrom="column">
                        <wp:posOffset>1228000</wp:posOffset>
                      </wp:positionH>
                      <wp:positionV relativeFrom="paragraph">
                        <wp:posOffset>228600</wp:posOffset>
                      </wp:positionV>
                      <wp:extent cx="401955" cy="380365"/>
                      <wp:effectExtent l="0" t="0" r="17145" b="19685"/>
                      <wp:wrapTight wrapText="bothSides">
                        <wp:wrapPolygon edited="0">
                          <wp:start x="5118" y="0"/>
                          <wp:lineTo x="0" y="5409"/>
                          <wp:lineTo x="0" y="16227"/>
                          <wp:lineTo x="3071" y="21636"/>
                          <wp:lineTo x="4095" y="21636"/>
                          <wp:lineTo x="17403" y="21636"/>
                          <wp:lineTo x="21498" y="18391"/>
                          <wp:lineTo x="21498" y="3245"/>
                          <wp:lineTo x="16379" y="0"/>
                          <wp:lineTo x="5118" y="0"/>
                        </wp:wrapPolygon>
                      </wp:wrapTight>
                      <wp:docPr id="34" name="Smiley Fac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1955" cy="380365"/>
                              </a:xfrm>
                              <a:prstGeom prst="smileyFace">
                                <a:avLst>
                                  <a:gd name="adj" fmla="val 4653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 w14:anchorId="06A99D4A" id="Smiley Face 34" o:spid="_x0000_s1026" type="#_x0000_t96" style="position:absolute;margin-left:96.7pt;margin-top:18pt;width:31.65pt;height:29.95pt;z-index:-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" filled="f" strokecolor="#41719c" strokeweight="1pt">
                      <v:stroke joinstyle="miter"/>
                      <w10:wrap type="tight"/>
                    </v:shape>
                  </w:pict>
                </mc:Fallback>
              </mc:AlternateContent>
            </w:r>
            <w:r w:rsidRPr="008B4D43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0F47922" wp14:editId="70F47923">
                      <wp:simplePos x="0" y="0"/>
                      <wp:positionH relativeFrom="column">
                        <wp:posOffset>650784</wp:posOffset>
                      </wp:positionH>
                      <wp:positionV relativeFrom="paragraph">
                        <wp:posOffset>230414</wp:posOffset>
                      </wp:positionV>
                      <wp:extent cx="390525" cy="391795"/>
                      <wp:effectExtent l="0" t="0" r="28575" b="27305"/>
                      <wp:wrapNone/>
                      <wp:docPr id="28" name="Smiley Fac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391795"/>
                              </a:xfrm>
                              <a:prstGeom prst="smileyFace">
                                <a:avLst>
                                  <a:gd name="adj" fmla="val -904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 w14:anchorId="465270FF" id="Smiley Face 28" o:spid="_x0000_s1026" type="#_x0000_t96" style="position:absolute;margin-left:51.25pt;margin-top:18.15pt;width:30.75pt;height:30.8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" adj="16320" filled="f" strokecolor="#41719c" strokeweight="1pt">
                      <v:stroke joinstyle="miter"/>
                    </v:shape>
                  </w:pict>
                </mc:Fallback>
              </mc:AlternateContent>
            </w:r>
            <w:r w:rsidRPr="008B4D43">
              <w:rPr>
                <w:noProof/>
                <w:lang w:eastAsia="en-GB"/>
              </w:rPr>
              <w:drawing>
                <wp:anchor distT="0" distB="0" distL="114300" distR="114300" simplePos="0" relativeHeight="251698176" behindDoc="1" locked="0" layoutInCell="1" allowOverlap="1" wp14:anchorId="70F47924" wp14:editId="70F47925">
                  <wp:simplePos x="0" y="0"/>
                  <wp:positionH relativeFrom="column">
                    <wp:posOffset>49439</wp:posOffset>
                  </wp:positionH>
                  <wp:positionV relativeFrom="paragraph">
                    <wp:posOffset>195943</wp:posOffset>
                  </wp:positionV>
                  <wp:extent cx="426720" cy="426720"/>
                  <wp:effectExtent l="0" t="0" r="0" b="0"/>
                  <wp:wrapTight wrapText="bothSides">
                    <wp:wrapPolygon edited="0">
                      <wp:start x="3857" y="0"/>
                      <wp:lineTo x="0" y="3857"/>
                      <wp:lineTo x="0" y="16393"/>
                      <wp:lineTo x="3857" y="20250"/>
                      <wp:lineTo x="16393" y="20250"/>
                      <wp:lineTo x="20250" y="16393"/>
                      <wp:lineTo x="20250" y="3857"/>
                      <wp:lineTo x="16393" y="0"/>
                      <wp:lineTo x="3857" y="0"/>
                    </wp:wrapPolygon>
                  </wp:wrapTight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8B4D43">
              <w:rPr>
                <w:lang w:val="gd-GB"/>
              </w:rPr>
              <w:t xml:space="preserve">                                   </w:t>
            </w:r>
          </w:p>
        </w:tc>
      </w:tr>
      <w:tr w:rsidR="00694738" w:rsidRPr="008B4D43" w14:paraId="70F478F4" w14:textId="77777777" w:rsidTr="00694738">
        <w:tc>
          <w:tcPr>
            <w:tcW w:w="3005" w:type="dxa"/>
          </w:tcPr>
          <w:p w14:paraId="70F478EB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8EC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8ED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8EE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8EF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8F0" w14:textId="77777777" w:rsidR="00694738" w:rsidRPr="008B4D43" w:rsidRDefault="00694738" w:rsidP="00B561C0">
            <w:pPr>
              <w:rPr>
                <w:lang w:val="gd-GB"/>
              </w:rPr>
            </w:pPr>
          </w:p>
        </w:tc>
        <w:tc>
          <w:tcPr>
            <w:tcW w:w="3005" w:type="dxa"/>
          </w:tcPr>
          <w:p w14:paraId="70F478F1" w14:textId="77777777" w:rsidR="00694738" w:rsidRPr="008B4D43" w:rsidRDefault="00694738" w:rsidP="00B561C0">
            <w:pPr>
              <w:rPr>
                <w:lang w:val="gd-GB"/>
              </w:rPr>
            </w:pPr>
          </w:p>
        </w:tc>
        <w:tc>
          <w:tcPr>
            <w:tcW w:w="3006" w:type="dxa"/>
          </w:tcPr>
          <w:p w14:paraId="70F478F2" w14:textId="77777777" w:rsidR="00CB0B12" w:rsidRPr="008B4D43" w:rsidRDefault="00CB0B12" w:rsidP="007D08BF">
            <w:pPr>
              <w:rPr>
                <w:lang w:val="gd-GB"/>
              </w:rPr>
            </w:pPr>
          </w:p>
          <w:p w14:paraId="70F478F3" w14:textId="77777777" w:rsidR="00694738" w:rsidRPr="008B4D43" w:rsidRDefault="00563473" w:rsidP="00CB0B12">
            <w:pPr>
              <w:rPr>
                <w:lang w:val="gd-GB"/>
              </w:rPr>
            </w:pPr>
            <w:r w:rsidRPr="008B4D43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0F47926" wp14:editId="70F47927">
                      <wp:simplePos x="0" y="0"/>
                      <wp:positionH relativeFrom="column">
                        <wp:posOffset>1271724</wp:posOffset>
                      </wp:positionH>
                      <wp:positionV relativeFrom="paragraph">
                        <wp:posOffset>30661</wp:posOffset>
                      </wp:positionV>
                      <wp:extent cx="401955" cy="380365"/>
                      <wp:effectExtent l="0" t="0" r="17145" b="19685"/>
                      <wp:wrapNone/>
                      <wp:docPr id="35" name="Smiley Fac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1955" cy="380365"/>
                              </a:xfrm>
                              <a:prstGeom prst="smileyFac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 w14:anchorId="1E2C6F3C" id="Smiley Face 35" o:spid="_x0000_s1026" type="#_x0000_t96" style="position:absolute;margin-left:100.15pt;margin-top:2.4pt;width:31.65pt;height:29.9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" filled="f" strokecolor="#41719c" strokeweight="1pt">
                      <v:stroke joinstyle="miter"/>
                    </v:shape>
                  </w:pict>
                </mc:Fallback>
              </mc:AlternateContent>
            </w:r>
            <w:r w:rsidRPr="008B4D43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0F47928" wp14:editId="70F47929">
                      <wp:simplePos x="0" y="0"/>
                      <wp:positionH relativeFrom="column">
                        <wp:posOffset>650784</wp:posOffset>
                      </wp:positionH>
                      <wp:positionV relativeFrom="paragraph">
                        <wp:posOffset>32566</wp:posOffset>
                      </wp:positionV>
                      <wp:extent cx="390525" cy="391795"/>
                      <wp:effectExtent l="0" t="0" r="28575" b="27305"/>
                      <wp:wrapNone/>
                      <wp:docPr id="29" name="Smiley Fac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391795"/>
                              </a:xfrm>
                              <a:prstGeom prst="smileyFace">
                                <a:avLst>
                                  <a:gd name="adj" fmla="val -904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 w14:anchorId="2232281C" id="Smiley Face 29" o:spid="_x0000_s1026" type="#_x0000_t96" style="position:absolute;margin-left:51.25pt;margin-top:2.55pt;width:30.7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" adj="16320" filled="f" strokecolor="#41719c" strokeweight="1pt">
                      <v:stroke joinstyle="miter"/>
                    </v:shape>
                  </w:pict>
                </mc:Fallback>
              </mc:AlternateContent>
            </w:r>
            <w:r w:rsidR="00CB0B12" w:rsidRPr="008B4D43">
              <w:rPr>
                <w:noProof/>
                <w:lang w:eastAsia="en-GB"/>
              </w:rPr>
              <w:drawing>
                <wp:inline distT="0" distB="0" distL="0" distR="0" wp14:anchorId="70F4792A" wp14:editId="70F4792B">
                  <wp:extent cx="426720" cy="42672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4267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CB0B12" w:rsidRPr="008B4D43">
              <w:rPr>
                <w:lang w:val="gd-GB"/>
              </w:rPr>
              <w:t xml:space="preserve"> </w:t>
            </w:r>
            <w:r w:rsidRPr="008B4D43">
              <w:rPr>
                <w:lang w:val="gd-GB"/>
              </w:rPr>
              <w:t xml:space="preserve">                      </w:t>
            </w:r>
          </w:p>
        </w:tc>
      </w:tr>
      <w:tr w:rsidR="00694738" w:rsidRPr="008B4D43" w14:paraId="70F478FD" w14:textId="77777777" w:rsidTr="00694738">
        <w:tc>
          <w:tcPr>
            <w:tcW w:w="3005" w:type="dxa"/>
          </w:tcPr>
          <w:p w14:paraId="70F478F5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8F6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8F7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8F8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8F9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8FA" w14:textId="77777777" w:rsidR="00694738" w:rsidRPr="008B4D43" w:rsidRDefault="00694738" w:rsidP="00B561C0">
            <w:pPr>
              <w:rPr>
                <w:lang w:val="gd-GB"/>
              </w:rPr>
            </w:pPr>
          </w:p>
        </w:tc>
        <w:tc>
          <w:tcPr>
            <w:tcW w:w="3005" w:type="dxa"/>
          </w:tcPr>
          <w:p w14:paraId="70F478FB" w14:textId="77777777" w:rsidR="00694738" w:rsidRPr="008B4D43" w:rsidRDefault="00694738" w:rsidP="00B561C0">
            <w:pPr>
              <w:rPr>
                <w:lang w:val="gd-GB"/>
              </w:rPr>
            </w:pPr>
          </w:p>
        </w:tc>
        <w:tc>
          <w:tcPr>
            <w:tcW w:w="3006" w:type="dxa"/>
          </w:tcPr>
          <w:p w14:paraId="70F478FC" w14:textId="77777777" w:rsidR="00694738" w:rsidRPr="008B4D43" w:rsidRDefault="00563473" w:rsidP="00B561C0">
            <w:pPr>
              <w:rPr>
                <w:lang w:val="gd-GB"/>
              </w:rPr>
            </w:pPr>
            <w:r w:rsidRPr="008B4D43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0F4792C" wp14:editId="70F4792D">
                      <wp:simplePos x="0" y="0"/>
                      <wp:positionH relativeFrom="column">
                        <wp:posOffset>1249952</wp:posOffset>
                      </wp:positionH>
                      <wp:positionV relativeFrom="paragraph">
                        <wp:posOffset>236764</wp:posOffset>
                      </wp:positionV>
                      <wp:extent cx="401955" cy="380365"/>
                      <wp:effectExtent l="0" t="0" r="17145" b="19685"/>
                      <wp:wrapNone/>
                      <wp:docPr id="36" name="Smiley Fac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1955" cy="380365"/>
                              </a:xfrm>
                              <a:prstGeom prst="smileyFac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 w14:anchorId="3304B2B3" id="Smiley Face 36" o:spid="_x0000_s1026" type="#_x0000_t96" style="position:absolute;margin-left:98.4pt;margin-top:18.65pt;width:31.65pt;height:29.9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" filled="f" strokecolor="#41719c" strokeweight="1pt">
                      <v:stroke joinstyle="miter"/>
                    </v:shape>
                  </w:pict>
                </mc:Fallback>
              </mc:AlternateContent>
            </w:r>
            <w:r w:rsidR="00CB0B12" w:rsidRPr="008B4D43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0F4792E" wp14:editId="70F4792F">
                      <wp:simplePos x="0" y="0"/>
                      <wp:positionH relativeFrom="column">
                        <wp:posOffset>662124</wp:posOffset>
                      </wp:positionH>
                      <wp:positionV relativeFrom="paragraph">
                        <wp:posOffset>224881</wp:posOffset>
                      </wp:positionV>
                      <wp:extent cx="390525" cy="391795"/>
                      <wp:effectExtent l="0" t="0" r="28575" b="27305"/>
                      <wp:wrapNone/>
                      <wp:docPr id="30" name="Smiley Fac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0525" cy="391795"/>
                              </a:xfrm>
                              <a:prstGeom prst="smileyFace">
                                <a:avLst>
                                  <a:gd name="adj" fmla="val -904"/>
                                </a:avLst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 w14:anchorId="5250CC1B" id="Smiley Face 30" o:spid="_x0000_s1026" type="#_x0000_t96" style="position:absolute;margin-left:52.15pt;margin-top:17.7pt;width:30.75pt;height:30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" adj="16320" filled="f" strokecolor="#41719c" strokeweight="1pt">
                      <v:stroke joinstyle="miter"/>
                    </v:shape>
                  </w:pict>
                </mc:Fallback>
              </mc:AlternateContent>
            </w:r>
            <w:r w:rsidR="00CB0B12" w:rsidRPr="008B4D43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0F47930" wp14:editId="70F47931">
                      <wp:simplePos x="0" y="0"/>
                      <wp:positionH relativeFrom="column">
                        <wp:posOffset>63409</wp:posOffset>
                      </wp:positionH>
                      <wp:positionV relativeFrom="paragraph">
                        <wp:posOffset>192677</wp:posOffset>
                      </wp:positionV>
                      <wp:extent cx="413204" cy="413657"/>
                      <wp:effectExtent l="0" t="0" r="25400" b="24765"/>
                      <wp:wrapNone/>
                      <wp:docPr id="24" name="Smiley Fac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3204" cy="413657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 w14:anchorId="113475EE" id="Smiley Face 24" o:spid="_x0000_s1026" type="#_x0000_t96" style="position:absolute;margin-left:5pt;margin-top:15.15pt;width:32.55pt;height:32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" adj="15510" fillcolor="window" strokecolor="#41719c" strokeweight="1pt">
                      <v:stroke joinstyle="miter"/>
                    </v:shape>
                  </w:pict>
                </mc:Fallback>
              </mc:AlternateContent>
            </w:r>
          </w:p>
        </w:tc>
      </w:tr>
      <w:tr w:rsidR="00694738" w:rsidRPr="008B4D43" w14:paraId="70F47906" w14:textId="77777777" w:rsidTr="00694738">
        <w:tc>
          <w:tcPr>
            <w:tcW w:w="3005" w:type="dxa"/>
          </w:tcPr>
          <w:p w14:paraId="70F478FE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8FF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900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901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902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903" w14:textId="77777777" w:rsidR="00694738" w:rsidRPr="008B4D43" w:rsidRDefault="00694738" w:rsidP="00B561C0">
            <w:pPr>
              <w:rPr>
                <w:lang w:val="gd-GB"/>
              </w:rPr>
            </w:pPr>
          </w:p>
        </w:tc>
        <w:tc>
          <w:tcPr>
            <w:tcW w:w="3005" w:type="dxa"/>
          </w:tcPr>
          <w:p w14:paraId="70F47904" w14:textId="77777777" w:rsidR="00694738" w:rsidRPr="008B4D43" w:rsidRDefault="00694738" w:rsidP="00B561C0">
            <w:pPr>
              <w:rPr>
                <w:lang w:val="gd-GB"/>
              </w:rPr>
            </w:pPr>
          </w:p>
        </w:tc>
        <w:tc>
          <w:tcPr>
            <w:tcW w:w="3006" w:type="dxa"/>
          </w:tcPr>
          <w:p w14:paraId="70F47905" w14:textId="77777777" w:rsidR="00694738" w:rsidRPr="008B4D43" w:rsidRDefault="00290053" w:rsidP="00B561C0">
            <w:pPr>
              <w:rPr>
                <w:lang w:val="gd-GB"/>
              </w:rPr>
            </w:pPr>
            <w:r w:rsidRPr="008B4D43">
              <w:rPr>
                <w:noProof/>
                <w:lang w:eastAsia="en-GB"/>
              </w:rPr>
              <w:drawing>
                <wp:anchor distT="0" distB="0" distL="114300" distR="114300" simplePos="0" relativeHeight="251708416" behindDoc="1" locked="0" layoutInCell="1" allowOverlap="1" wp14:anchorId="70F47932" wp14:editId="70F47933">
                  <wp:simplePos x="0" y="0"/>
                  <wp:positionH relativeFrom="column">
                    <wp:posOffset>1271270</wp:posOffset>
                  </wp:positionH>
                  <wp:positionV relativeFrom="paragraph">
                    <wp:posOffset>375920</wp:posOffset>
                  </wp:positionV>
                  <wp:extent cx="408305" cy="391160"/>
                  <wp:effectExtent l="0" t="0" r="0" b="8890"/>
                  <wp:wrapTight wrapText="bothSides">
                    <wp:wrapPolygon edited="0">
                      <wp:start x="4031" y="0"/>
                      <wp:lineTo x="0" y="4208"/>
                      <wp:lineTo x="0" y="17883"/>
                      <wp:lineTo x="4031" y="21039"/>
                      <wp:lineTo x="16124" y="21039"/>
                      <wp:lineTo x="20156" y="16831"/>
                      <wp:lineTo x="20156" y="4208"/>
                      <wp:lineTo x="16124" y="0"/>
                      <wp:lineTo x="4031" y="0"/>
                    </wp:wrapPolygon>
                  </wp:wrapTight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305" cy="3911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Pr="008B4D43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70F47934" wp14:editId="70F47935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341721</wp:posOffset>
                      </wp:positionV>
                      <wp:extent cx="413204" cy="413657"/>
                      <wp:effectExtent l="0" t="0" r="25400" b="24765"/>
                      <wp:wrapNone/>
                      <wp:docPr id="25" name="Smiley Fac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3204" cy="413657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 w14:anchorId="1E27CA2D" id="Smiley Face 25" o:spid="_x0000_s1026" type="#_x0000_t96" style="position:absolute;margin-left:1.15pt;margin-top:26.9pt;width:32.55pt;height:32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" adj="15510" fillcolor="window" strokecolor="#41719c" strokeweight="1pt">
                      <v:stroke joinstyle="miter"/>
                    </v:shape>
                  </w:pict>
                </mc:Fallback>
              </mc:AlternateContent>
            </w:r>
            <w:r w:rsidRPr="008B4D43">
              <w:rPr>
                <w:noProof/>
                <w:lang w:eastAsia="en-GB"/>
              </w:rPr>
              <w:drawing>
                <wp:anchor distT="0" distB="0" distL="114300" distR="114300" simplePos="0" relativeHeight="251699200" behindDoc="1" locked="0" layoutInCell="1" allowOverlap="1" wp14:anchorId="70F47936" wp14:editId="70F47937">
                  <wp:simplePos x="0" y="0"/>
                  <wp:positionH relativeFrom="column">
                    <wp:posOffset>661670</wp:posOffset>
                  </wp:positionH>
                  <wp:positionV relativeFrom="paragraph">
                    <wp:posOffset>358593</wp:posOffset>
                  </wp:positionV>
                  <wp:extent cx="401955" cy="413385"/>
                  <wp:effectExtent l="0" t="0" r="0" b="5715"/>
                  <wp:wrapTight wrapText="bothSides">
                    <wp:wrapPolygon edited="0">
                      <wp:start x="4095" y="0"/>
                      <wp:lineTo x="0" y="3982"/>
                      <wp:lineTo x="0" y="16922"/>
                      <wp:lineTo x="4095" y="20903"/>
                      <wp:lineTo x="16379" y="20903"/>
                      <wp:lineTo x="20474" y="16922"/>
                      <wp:lineTo x="20474" y="3982"/>
                      <wp:lineTo x="16379" y="0"/>
                      <wp:lineTo x="4095" y="0"/>
                    </wp:wrapPolygon>
                  </wp:wrapTight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" cy="4133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694738" w:rsidRPr="008B4D43" w14:paraId="70F4790F" w14:textId="77777777" w:rsidTr="00694738">
        <w:tc>
          <w:tcPr>
            <w:tcW w:w="3005" w:type="dxa"/>
          </w:tcPr>
          <w:p w14:paraId="70F47907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908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909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90A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90B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90C" w14:textId="77777777" w:rsidR="00694738" w:rsidRPr="008B4D43" w:rsidRDefault="00694738" w:rsidP="00B561C0">
            <w:pPr>
              <w:rPr>
                <w:lang w:val="gd-GB"/>
              </w:rPr>
            </w:pPr>
          </w:p>
        </w:tc>
        <w:tc>
          <w:tcPr>
            <w:tcW w:w="3005" w:type="dxa"/>
          </w:tcPr>
          <w:p w14:paraId="70F4790D" w14:textId="77777777" w:rsidR="00694738" w:rsidRPr="008B4D43" w:rsidRDefault="00694738" w:rsidP="00B561C0">
            <w:pPr>
              <w:rPr>
                <w:lang w:val="gd-GB"/>
              </w:rPr>
            </w:pPr>
          </w:p>
        </w:tc>
        <w:tc>
          <w:tcPr>
            <w:tcW w:w="3006" w:type="dxa"/>
          </w:tcPr>
          <w:p w14:paraId="70F4790E" w14:textId="77777777" w:rsidR="00694738" w:rsidRPr="008B4D43" w:rsidRDefault="00290053" w:rsidP="00B561C0">
            <w:pPr>
              <w:rPr>
                <w:lang w:val="gd-GB"/>
              </w:rPr>
            </w:pPr>
            <w:r w:rsidRPr="008B4D43">
              <w:rPr>
                <w:noProof/>
                <w:lang w:eastAsia="en-GB"/>
              </w:rPr>
              <w:drawing>
                <wp:anchor distT="0" distB="0" distL="114300" distR="114300" simplePos="0" relativeHeight="251709440" behindDoc="1" locked="0" layoutInCell="1" allowOverlap="1" wp14:anchorId="70F47938" wp14:editId="70F47939">
                  <wp:simplePos x="0" y="0"/>
                  <wp:positionH relativeFrom="column">
                    <wp:posOffset>1260475</wp:posOffset>
                  </wp:positionH>
                  <wp:positionV relativeFrom="paragraph">
                    <wp:posOffset>297815</wp:posOffset>
                  </wp:positionV>
                  <wp:extent cx="408305" cy="424180"/>
                  <wp:effectExtent l="0" t="0" r="0" b="0"/>
                  <wp:wrapTight wrapText="bothSides">
                    <wp:wrapPolygon edited="0">
                      <wp:start x="4031" y="0"/>
                      <wp:lineTo x="0" y="3880"/>
                      <wp:lineTo x="0" y="16491"/>
                      <wp:lineTo x="4031" y="20371"/>
                      <wp:lineTo x="16124" y="20371"/>
                      <wp:lineTo x="20156" y="16491"/>
                      <wp:lineTo x="20156" y="3880"/>
                      <wp:lineTo x="16124" y="0"/>
                      <wp:lineTo x="4031" y="0"/>
                    </wp:wrapPolygon>
                  </wp:wrapTight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305" cy="4241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Pr="008B4D43">
              <w:rPr>
                <w:noProof/>
                <w:lang w:eastAsia="en-GB"/>
              </w:rPr>
              <w:drawing>
                <wp:anchor distT="0" distB="0" distL="114300" distR="114300" simplePos="0" relativeHeight="251700224" behindDoc="1" locked="0" layoutInCell="1" allowOverlap="1" wp14:anchorId="70F4793A" wp14:editId="70F4793B">
                  <wp:simplePos x="0" y="0"/>
                  <wp:positionH relativeFrom="column">
                    <wp:posOffset>650240</wp:posOffset>
                  </wp:positionH>
                  <wp:positionV relativeFrom="paragraph">
                    <wp:posOffset>274682</wp:posOffset>
                  </wp:positionV>
                  <wp:extent cx="402590" cy="434975"/>
                  <wp:effectExtent l="0" t="0" r="0" b="3175"/>
                  <wp:wrapTight wrapText="bothSides">
                    <wp:wrapPolygon edited="0">
                      <wp:start x="4088" y="0"/>
                      <wp:lineTo x="0" y="3784"/>
                      <wp:lineTo x="0" y="17028"/>
                      <wp:lineTo x="4088" y="20812"/>
                      <wp:lineTo x="16353" y="20812"/>
                      <wp:lineTo x="20442" y="17028"/>
                      <wp:lineTo x="20442" y="3784"/>
                      <wp:lineTo x="16353" y="0"/>
                      <wp:lineTo x="4088" y="0"/>
                    </wp:wrapPolygon>
                  </wp:wrapTight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434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  <w:r w:rsidR="00563473" w:rsidRPr="008B4D43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0F4793C" wp14:editId="70F4793D">
                      <wp:simplePos x="0" y="0"/>
                      <wp:positionH relativeFrom="column">
                        <wp:posOffset>41275</wp:posOffset>
                      </wp:positionH>
                      <wp:positionV relativeFrom="paragraph">
                        <wp:posOffset>297633</wp:posOffset>
                      </wp:positionV>
                      <wp:extent cx="413204" cy="413657"/>
                      <wp:effectExtent l="0" t="0" r="25400" b="24765"/>
                      <wp:wrapNone/>
                      <wp:docPr id="26" name="Smiley Fac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3204" cy="413657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 w14:anchorId="668D85EB" id="Smiley Face 26" o:spid="_x0000_s1026" type="#_x0000_t96" style="position:absolute;margin-left:3.25pt;margin-top:23.45pt;width:32.55pt;height:32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" adj="15510" fillcolor="window" strokecolor="#41719c" strokeweight="1pt">
                      <v:stroke joinstyle="miter"/>
                    </v:shape>
                  </w:pict>
                </mc:Fallback>
              </mc:AlternateContent>
            </w:r>
          </w:p>
        </w:tc>
      </w:tr>
      <w:tr w:rsidR="00694738" w:rsidRPr="008B4D43" w14:paraId="70F47918" w14:textId="77777777" w:rsidTr="00694738">
        <w:tc>
          <w:tcPr>
            <w:tcW w:w="3005" w:type="dxa"/>
          </w:tcPr>
          <w:p w14:paraId="70F47910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911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912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913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914" w14:textId="77777777" w:rsidR="00694738" w:rsidRPr="008B4D43" w:rsidRDefault="00694738" w:rsidP="00B561C0">
            <w:pPr>
              <w:rPr>
                <w:lang w:val="gd-GB"/>
              </w:rPr>
            </w:pPr>
          </w:p>
          <w:p w14:paraId="70F47915" w14:textId="77777777" w:rsidR="00694738" w:rsidRPr="008B4D43" w:rsidRDefault="00694738" w:rsidP="00B561C0">
            <w:pPr>
              <w:rPr>
                <w:lang w:val="gd-GB"/>
              </w:rPr>
            </w:pPr>
          </w:p>
        </w:tc>
        <w:tc>
          <w:tcPr>
            <w:tcW w:w="3005" w:type="dxa"/>
          </w:tcPr>
          <w:p w14:paraId="70F47916" w14:textId="77777777" w:rsidR="00694738" w:rsidRPr="008B4D43" w:rsidRDefault="00694738" w:rsidP="00B561C0">
            <w:pPr>
              <w:rPr>
                <w:lang w:val="gd-GB"/>
              </w:rPr>
            </w:pPr>
          </w:p>
        </w:tc>
        <w:tc>
          <w:tcPr>
            <w:tcW w:w="3006" w:type="dxa"/>
          </w:tcPr>
          <w:p w14:paraId="70F47917" w14:textId="77777777" w:rsidR="00694738" w:rsidRPr="008B4D43" w:rsidRDefault="00290053" w:rsidP="00563473">
            <w:pPr>
              <w:rPr>
                <w:lang w:val="gd-GB"/>
              </w:rPr>
            </w:pPr>
            <w:r w:rsidRPr="008B4D43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0F4793E" wp14:editId="70F4793F">
                      <wp:simplePos x="0" y="0"/>
                      <wp:positionH relativeFrom="column">
                        <wp:posOffset>1228181</wp:posOffset>
                      </wp:positionH>
                      <wp:positionV relativeFrom="paragraph">
                        <wp:posOffset>296001</wp:posOffset>
                      </wp:positionV>
                      <wp:extent cx="401955" cy="391795"/>
                      <wp:effectExtent l="0" t="0" r="17145" b="27305"/>
                      <wp:wrapNone/>
                      <wp:docPr id="39" name="Smiley Fac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1955" cy="391795"/>
                              </a:xfrm>
                              <a:prstGeom prst="smileyFac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 w14:anchorId="24177574" id="Smiley Face 39" o:spid="_x0000_s1026" type="#_x0000_t96" style="position:absolute;margin-left:96.7pt;margin-top:23.3pt;width:31.65pt;height:30.8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" filled="f" strokecolor="#41719c" strokeweight="1pt">
                      <v:stroke joinstyle="miter"/>
                    </v:shape>
                  </w:pict>
                </mc:Fallback>
              </mc:AlternateContent>
            </w:r>
            <w:r w:rsidRPr="008B4D43"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0F47940" wp14:editId="70F47941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295547</wp:posOffset>
                      </wp:positionV>
                      <wp:extent cx="413204" cy="413657"/>
                      <wp:effectExtent l="0" t="0" r="25400" b="24765"/>
                      <wp:wrapNone/>
                      <wp:docPr id="27" name="Smiley Fac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3204" cy="413657"/>
                              </a:xfrm>
                              <a:prstGeom prst="smileyFace">
                                <a:avLst>
                                  <a:gd name="adj" fmla="val -465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shape w14:anchorId="24BB33C7" id="Smiley Face 27" o:spid="_x0000_s1026" type="#_x0000_t96" style="position:absolute;margin-left:4.95pt;margin-top:23.25pt;width:32.55pt;height:32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" adj="15510" fillcolor="window" strokecolor="#41719c" strokeweight="1pt">
                      <v:stroke joinstyle="miter"/>
                    </v:shape>
                  </w:pict>
                </mc:Fallback>
              </mc:AlternateContent>
            </w:r>
            <w:r w:rsidRPr="008B4D43">
              <w:rPr>
                <w:noProof/>
                <w:lang w:eastAsia="en-GB"/>
              </w:rPr>
              <w:drawing>
                <wp:anchor distT="0" distB="0" distL="114300" distR="114300" simplePos="0" relativeHeight="251701248" behindDoc="1" locked="0" layoutInCell="1" allowOverlap="1" wp14:anchorId="70F47942" wp14:editId="70F47943">
                  <wp:simplePos x="0" y="0"/>
                  <wp:positionH relativeFrom="column">
                    <wp:posOffset>649696</wp:posOffset>
                  </wp:positionH>
                  <wp:positionV relativeFrom="paragraph">
                    <wp:posOffset>284480</wp:posOffset>
                  </wp:positionV>
                  <wp:extent cx="402590" cy="402590"/>
                  <wp:effectExtent l="0" t="0" r="0" b="0"/>
                  <wp:wrapTight wrapText="bothSides">
                    <wp:wrapPolygon edited="0">
                      <wp:start x="4088" y="0"/>
                      <wp:lineTo x="0" y="4088"/>
                      <wp:lineTo x="0" y="17375"/>
                      <wp:lineTo x="4088" y="20442"/>
                      <wp:lineTo x="16353" y="20442"/>
                      <wp:lineTo x="20442" y="16353"/>
                      <wp:lineTo x="20442" y="4088"/>
                      <wp:lineTo x="16353" y="0"/>
                      <wp:lineTo x="4088" y="0"/>
                    </wp:wrapPolygon>
                  </wp:wrapTight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402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0F47919" w14:textId="77777777" w:rsidR="00694738" w:rsidRPr="008B4D43" w:rsidRDefault="00694738" w:rsidP="00B561C0">
      <w:pPr>
        <w:rPr>
          <w:lang w:val="gd-GB"/>
        </w:rPr>
      </w:pPr>
    </w:p>
    <w:sectPr w:rsidR="00694738" w:rsidRPr="008B4D43" w:rsidSect="00B561C0"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F47946" w14:textId="77777777" w:rsidR="00511075" w:rsidRDefault="00511075" w:rsidP="00511075">
      <w:r>
        <w:separator/>
      </w:r>
    </w:p>
  </w:endnote>
  <w:endnote w:type="continuationSeparator" w:id="0">
    <w:p w14:paraId="70F47947" w14:textId="77777777" w:rsidR="00511075" w:rsidRDefault="00511075" w:rsidP="00511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F47944" w14:textId="77777777" w:rsidR="00511075" w:rsidRDefault="00511075" w:rsidP="00511075">
      <w:r>
        <w:separator/>
      </w:r>
    </w:p>
  </w:footnote>
  <w:footnote w:type="continuationSeparator" w:id="0">
    <w:p w14:paraId="70F47945" w14:textId="77777777" w:rsidR="00511075" w:rsidRDefault="00511075" w:rsidP="00511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E230D310"/>
    <w:lvl w:ilvl="0">
      <w:start w:val="1"/>
      <w:numFmt w:val="decimal"/>
      <w:pStyle w:val="Heading1"/>
      <w:lvlText w:val="%1."/>
      <w:legacy w:legacy="1" w:legacySpace="288" w:legacyIndent="720"/>
      <w:lvlJc w:val="left"/>
    </w:lvl>
    <w:lvl w:ilvl="1">
      <w:start w:val="1"/>
      <w:numFmt w:val="decimal"/>
      <w:pStyle w:val="Heading2"/>
      <w:lvlText w:val="%1.%2"/>
      <w:legacy w:legacy="1" w:legacySpace="284" w:legacyIndent="720"/>
      <w:lvlJc w:val="left"/>
    </w:lvl>
    <w:lvl w:ilvl="2">
      <w:start w:val="1"/>
      <w:numFmt w:val="decimal"/>
      <w:pStyle w:val="Heading3"/>
      <w:lvlText w:val="%1.%2.%3"/>
      <w:legacy w:legacy="1" w:legacySpace="284" w:legacyIndent="72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652C1161"/>
    <w:multiLevelType w:val="singleLevel"/>
    <w:tmpl w:val="F80453F2"/>
    <w:lvl w:ilvl="0">
      <w:start w:val="1"/>
      <w:numFmt w:val="bullet"/>
      <w:pStyle w:val="Bulle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738"/>
    <w:rsid w:val="00027C27"/>
    <w:rsid w:val="000C0CF4"/>
    <w:rsid w:val="000E7302"/>
    <w:rsid w:val="00281579"/>
    <w:rsid w:val="00290053"/>
    <w:rsid w:val="00306C61"/>
    <w:rsid w:val="0037582B"/>
    <w:rsid w:val="003F47A7"/>
    <w:rsid w:val="005007D5"/>
    <w:rsid w:val="00511075"/>
    <w:rsid w:val="00563473"/>
    <w:rsid w:val="00694738"/>
    <w:rsid w:val="007D08BF"/>
    <w:rsid w:val="008339C7"/>
    <w:rsid w:val="008366E7"/>
    <w:rsid w:val="00857548"/>
    <w:rsid w:val="00865FF5"/>
    <w:rsid w:val="008B4D43"/>
    <w:rsid w:val="008D1390"/>
    <w:rsid w:val="009B7615"/>
    <w:rsid w:val="00AC5F76"/>
    <w:rsid w:val="00B51BDC"/>
    <w:rsid w:val="00B561C0"/>
    <w:rsid w:val="00B773CE"/>
    <w:rsid w:val="00B97E13"/>
    <w:rsid w:val="00C23F49"/>
    <w:rsid w:val="00C91823"/>
    <w:rsid w:val="00CB0B12"/>
    <w:rsid w:val="00D008AB"/>
    <w:rsid w:val="00E87C85"/>
    <w:rsid w:val="00EA7BAC"/>
    <w:rsid w:val="00F05565"/>
    <w:rsid w:val="00FA4BC1"/>
    <w:rsid w:val="00FD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0F478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73CE"/>
    <w:rPr>
      <w:rFonts w:ascii="Arial" w:hAnsi="Arial" w:cs="Times New Roman"/>
      <w:sz w:val="24"/>
      <w:szCs w:val="20"/>
    </w:rPr>
  </w:style>
  <w:style w:type="paragraph" w:styleId="Heading1">
    <w:name w:val="heading 1"/>
    <w:aliases w:val="Outline1"/>
    <w:basedOn w:val="Normal"/>
    <w:next w:val="Normal"/>
    <w:link w:val="Heading1Char"/>
    <w:qFormat/>
    <w:rsid w:val="00C91823"/>
    <w:pPr>
      <w:numPr>
        <w:numId w:val="6"/>
      </w:numPr>
      <w:outlineLvl w:val="0"/>
    </w:pPr>
    <w:rPr>
      <w:kern w:val="24"/>
    </w:rPr>
  </w:style>
  <w:style w:type="paragraph" w:styleId="Heading2">
    <w:name w:val="heading 2"/>
    <w:aliases w:val="Outline2"/>
    <w:basedOn w:val="Normal"/>
    <w:next w:val="Normal"/>
    <w:link w:val="Heading2Char"/>
    <w:qFormat/>
    <w:rsid w:val="00C91823"/>
    <w:pPr>
      <w:numPr>
        <w:ilvl w:val="1"/>
        <w:numId w:val="6"/>
      </w:numPr>
      <w:outlineLvl w:val="1"/>
    </w:pPr>
    <w:rPr>
      <w:kern w:val="24"/>
    </w:rPr>
  </w:style>
  <w:style w:type="paragraph" w:styleId="Heading3">
    <w:name w:val="heading 3"/>
    <w:aliases w:val="Outline3"/>
    <w:basedOn w:val="Normal"/>
    <w:next w:val="Normal"/>
    <w:link w:val="Heading3Char"/>
    <w:qFormat/>
    <w:rsid w:val="00B773CE"/>
    <w:pPr>
      <w:numPr>
        <w:ilvl w:val="2"/>
        <w:numId w:val="6"/>
      </w:numPr>
      <w:outlineLvl w:val="2"/>
    </w:pPr>
    <w:rPr>
      <w:kern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ted">
    <w:name w:val="Bulletted"/>
    <w:basedOn w:val="Normal"/>
    <w:next w:val="Normal"/>
    <w:rsid w:val="00B773CE"/>
    <w:pPr>
      <w:numPr>
        <w:numId w:val="5"/>
      </w:numPr>
      <w:tabs>
        <w:tab w:val="left" w:pos="360"/>
        <w:tab w:val="left" w:pos="1080"/>
        <w:tab w:val="left" w:pos="1800"/>
        <w:tab w:val="left" w:pos="3240"/>
      </w:tabs>
    </w:pPr>
  </w:style>
  <w:style w:type="paragraph" w:styleId="Footer">
    <w:name w:val="footer"/>
    <w:basedOn w:val="Normal"/>
    <w:link w:val="FooterChar"/>
    <w:rsid w:val="00C9182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C91823"/>
    <w:rPr>
      <w:rFonts w:ascii="Arial" w:eastAsia="Times New Roman" w:hAnsi="Arial" w:cs="Times New Roman"/>
      <w:sz w:val="24"/>
      <w:szCs w:val="20"/>
    </w:rPr>
  </w:style>
  <w:style w:type="paragraph" w:styleId="Header">
    <w:name w:val="header"/>
    <w:basedOn w:val="Normal"/>
    <w:link w:val="HeaderChar"/>
    <w:rsid w:val="00C9182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1823"/>
    <w:rPr>
      <w:rFonts w:ascii="Arial" w:eastAsia="Times New Roman" w:hAnsi="Arial" w:cs="Times New Roman"/>
      <w:sz w:val="24"/>
      <w:szCs w:val="20"/>
    </w:rPr>
  </w:style>
  <w:style w:type="character" w:customStyle="1" w:styleId="Heading1Char">
    <w:name w:val="Heading 1 Char"/>
    <w:aliases w:val="Outline1 Char"/>
    <w:basedOn w:val="DefaultParagraphFont"/>
    <w:link w:val="Heading1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2Char">
    <w:name w:val="Heading 2 Char"/>
    <w:aliases w:val="Outline2 Char"/>
    <w:basedOn w:val="DefaultParagraphFont"/>
    <w:link w:val="Heading2"/>
    <w:rsid w:val="00C91823"/>
    <w:rPr>
      <w:rFonts w:ascii="Arial" w:eastAsia="Times New Roman" w:hAnsi="Arial" w:cs="Times New Roman"/>
      <w:kern w:val="24"/>
      <w:sz w:val="24"/>
      <w:szCs w:val="20"/>
    </w:rPr>
  </w:style>
  <w:style w:type="character" w:customStyle="1" w:styleId="Heading3Char">
    <w:name w:val="Heading 3 Char"/>
    <w:aliases w:val="Outline3 Char"/>
    <w:basedOn w:val="DefaultParagraphFont"/>
    <w:link w:val="Heading3"/>
    <w:rsid w:val="00C91823"/>
    <w:rPr>
      <w:rFonts w:ascii="Arial" w:hAnsi="Arial" w:cs="Times New Roman"/>
      <w:kern w:val="24"/>
      <w:sz w:val="24"/>
      <w:szCs w:val="20"/>
    </w:rPr>
  </w:style>
  <w:style w:type="paragraph" w:customStyle="1" w:styleId="Outline4">
    <w:name w:val="Outline4"/>
    <w:basedOn w:val="Normal"/>
    <w:next w:val="Normal"/>
    <w:rsid w:val="00C91823"/>
    <w:pPr>
      <w:ind w:left="2160"/>
    </w:pPr>
    <w:rPr>
      <w:kern w:val="24"/>
    </w:rPr>
  </w:style>
  <w:style w:type="paragraph" w:customStyle="1" w:styleId="Outline5">
    <w:name w:val="Outline5"/>
    <w:basedOn w:val="Normal"/>
    <w:next w:val="Normal"/>
    <w:rsid w:val="00C91823"/>
    <w:pPr>
      <w:ind w:left="720"/>
    </w:pPr>
    <w:rPr>
      <w:kern w:val="24"/>
    </w:rPr>
  </w:style>
  <w:style w:type="paragraph" w:customStyle="1" w:styleId="Outline6">
    <w:name w:val="Outline6"/>
    <w:basedOn w:val="Normal"/>
    <w:next w:val="Normal"/>
    <w:rsid w:val="00C91823"/>
    <w:pPr>
      <w:spacing w:after="240"/>
      <w:ind w:left="2160"/>
    </w:pPr>
    <w:rPr>
      <w:kern w:val="24"/>
    </w:rPr>
  </w:style>
  <w:style w:type="paragraph" w:customStyle="1" w:styleId="Outline7">
    <w:name w:val="Outline7"/>
    <w:basedOn w:val="Normal"/>
    <w:next w:val="Normal"/>
    <w:rsid w:val="00C91823"/>
    <w:pPr>
      <w:spacing w:after="240"/>
      <w:ind w:left="720"/>
    </w:pPr>
    <w:rPr>
      <w:kern w:val="24"/>
    </w:rPr>
  </w:style>
  <w:style w:type="table" w:styleId="TableGrid">
    <w:name w:val="Table Grid"/>
    <w:basedOn w:val="TableNormal"/>
    <w:uiPriority w:val="39"/>
    <w:rsid w:val="006947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366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66E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007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007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007D5"/>
    <w:rPr>
      <w:rFonts w:ascii="Arial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7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7D5"/>
    <w:rPr>
      <w:rFonts w:ascii="Arial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2020-01-28T22:53:00Z</dcterms:created>
  <dcterms:modified xsi:type="dcterms:W3CDTF">2020-04-06T21:18:00Z</dcterms:modified>
</cp:coreProperties>
</file>